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1331145" name="a56edfa0-2116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440456" name="a56edfa0-2116-11f1-a93b-497326fa29d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Stube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30345778" name="c5cd3340-2117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5533141" name="c5cd3340-2117-11f1-a93b-497326fa29d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35344807" name="09414ed0-2119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529787" name="09414ed0-2119-11f1-a93b-497326fa29d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47181309" name="b58af620-211c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164228" name="b58af620-211c-11f1-a93b-497326fa29d3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05566519" name="5f7d6e60-211d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5822584" name="5f7d6e60-211d-11f1-a93b-497326fa29d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 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59196372" name="9e2b4c20-211a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4277562" name="9e2b4c20-211a-11f1-a93b-497326fa29d3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38776217" name="6025b1c0-211c-11f1-a93b-497326fa29d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793584" name="6025b1c0-211c-11f1-a93b-497326fa29d3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24066350" name="e5bb9f50-211e-11f1-806e-e1a5c930612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3941449" name="e5bb9f50-211e-11f1-806e-e1a5c930612f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37482571" name="35970af0-211f-11f1-806e-e1a5c930612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0765438" name="35970af0-211f-11f1-806e-e1a5c930612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DN799</w:t>
          </w:r>
        </w:p>
        <w:p>
          <w:pPr>
            <w:spacing w:before="0" w:after="0"/>
          </w:pPr>
          <w:r>
            <w:t>DN 799, Parz. 2585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